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7F2B" w:rsidRDefault="00000000" w14:paraId="39D732E7" w14:textId="5167977F">
      <w:pPr>
        <w:pStyle w:val="Cmsor1"/>
      </w:pPr>
      <w:r>
        <w:t xml:space="preserve">🧠 Πώς </w:t>
      </w:r>
      <w:r>
        <w:t xml:space="preserve">μαθαίνει</w:t>
      </w:r>
      <w:r>
        <w:t xml:space="preserve"> η τεχνητή νοημοσύνη </w:t>
      </w:r>
      <w:r>
        <w:t xml:space="preserve">– </w:t>
      </w:r>
      <w:r>
        <w:t xml:space="preserve">Δραστηριότητα</w:t>
      </w:r>
      <w:r>
        <w:t xml:space="preserve"> προσομοίωσης</w:t>
      </w:r>
    </w:p>
    <w:p w:rsidR="000C7F2B" w:rsidRDefault="00000000" w14:paraId="0FC89A1E" w14:textId="77777777">
      <w:r>
        <w:t xml:space="preserve">Στόχος: Προσομοίωση του τρόπου με τον οποίο μια τεχνητή νοημοσύνη «μαθαίνει» ταξινομώντας με βάση τα μοτίβα που παρατηρούνται στα δεδομένα εκπαίδευσης.</w:t>
      </w:r>
    </w:p>
    <w:p w:rsidR="000C7F2B" w:rsidRDefault="00000000" w14:paraId="1DCD2E58" w14:textId="77777777">
      <w:pPr>
        <w:pStyle w:val="Cmsor2"/>
      </w:pPr>
      <w:r>
        <w:t xml:space="preserve">Οδηγίες:</w:t>
      </w:r>
    </w:p>
    <w:p w:rsidR="000C7F2B" w:rsidRDefault="00000000" w14:paraId="63779758" w14:textId="77777777">
      <w:r>
        <w:t xml:space="preserve">1. Κάθε ομάδα λαμβάνει μια στοίβα από 12 «κάρτες εκπαίδευσης» (π.χ. εικόνες με την ένδειξη «φρούτα» και «όχι φρούτα»).</w:t>
      </w:r>
      <w:r>
        <w:br/>
      </w:r>
      <w:r>
        <w:t xml:space="preserve">2. Επιλέξτε ένα άτομο που θα αναλάβει το ρόλο του «ταξινομητή τεχνητής νοημοσύνης».</w:t>
      </w:r>
      <w:r>
        <w:br/>
      </w:r>
      <w:r>
        <w:t xml:space="preserve">3. Η ομάδα δείχνει τις κάρτες εκπαίδευσης στον ταξινομητή τεχνητής νοημοσύνης.</w:t>
      </w:r>
      <w:r>
        <w:br/>
      </w:r>
      <w:r>
        <w:t xml:space="preserve">4. Στη συνέχεια, δείξτε 4-6 νέες κάρτες δοκιμής (μερικές από τις οποίες είναι ασαφείς).</w:t>
      </w:r>
      <w:r>
        <w:br/>
      </w:r>
      <w:r>
        <w:t xml:space="preserve">5. Ο ταξινομητής λαμβάνει μια απόφαση. Η ομάδα συζητά: Ήταν σωστή; Γιατί ναι ή γιατί όχι;</w:t>
      </w:r>
    </w:p>
    <w:p w:rsidR="000C7F2B" w:rsidRDefault="00000000" w14:paraId="7DF5FFB4" w14:textId="77777777">
      <w:pPr>
        <w:pStyle w:val="Cmsor2"/>
      </w:pPr>
      <w:r>
        <w:t xml:space="preserve">Ερωτήσεις για προβληματισμό:</w:t>
      </w:r>
    </w:p>
    <w:p w:rsidR="000C7F2B" w:rsidRDefault="00000000" w14:paraId="615F9C71" w14:textId="77777777">
      <w:r>
        <w:t xml:space="preserve">- Πώς επηρέασαν οι εκπαιδευτικές πληροφορίες τις αποφάσεις;</w:t>
      </w:r>
      <w:r>
        <w:br/>
      </w:r>
      <w:r>
        <w:t xml:space="preserve">- Τι συνέβη όταν τα δεδομένα εισόδου δεν ταιριάζουν με τα πρότυπα εκπαίδευσης;</w:t>
      </w:r>
      <w:r>
        <w:br/>
      </w:r>
      <w:r>
        <w:t xml:space="preserve">- Τι μας διδάσκει αυτό σχετικά με την προκατάληψη και την υπερπροσαρμογή στην τεχνητή νοημοσύνη;</w:t>
      </w:r>
    </w:p>
    <w:sectPr w:rsidR="000C7F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8063243">
    <w:abstractNumId w:val="8"/>
  </w:num>
  <w:num w:numId="2" w16cid:durableId="1393313643">
    <w:abstractNumId w:val="6"/>
  </w:num>
  <w:num w:numId="3" w16cid:durableId="1343897537">
    <w:abstractNumId w:val="5"/>
  </w:num>
  <w:num w:numId="4" w16cid:durableId="1434518817">
    <w:abstractNumId w:val="4"/>
  </w:num>
  <w:num w:numId="5" w16cid:durableId="859782500">
    <w:abstractNumId w:val="7"/>
  </w:num>
  <w:num w:numId="6" w16cid:durableId="368140352">
    <w:abstractNumId w:val="3"/>
  </w:num>
  <w:num w:numId="7" w16cid:durableId="1408531948">
    <w:abstractNumId w:val="2"/>
  </w:num>
  <w:num w:numId="8" w16cid:durableId="1721709869">
    <w:abstractNumId w:val="1"/>
  </w:num>
  <w:num w:numId="9" w16cid:durableId="1084231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7F2B"/>
    <w:rsid w:val="0015074B"/>
    <w:rsid w:val="0029639D"/>
    <w:rsid w:val="00326F90"/>
    <w:rsid w:val="00A0073A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EF042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docId:83CB1C08A80A6628DCC35A19B7B4033B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2025-08-02T14:36:00.0000000Z</dcterms:modified>
  <category/>
</coreProperties>
</file>